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4D5" w:rsidRPr="008C44D5" w:rsidRDefault="008C44D5" w:rsidP="00CE3AED">
      <w:pPr>
        <w:spacing w:after="0" w:line="40" w:lineRule="atLeast"/>
        <w:rPr>
          <w:rFonts w:ascii="Times New Roman" w:hAnsi="Times New Roman" w:cs="Times New Roman"/>
          <w:b/>
          <w:sz w:val="28"/>
          <w:szCs w:val="28"/>
          <w:lang w:val="nl-NL"/>
        </w:rPr>
      </w:pPr>
      <w:r w:rsidRPr="008C44D5">
        <w:rPr>
          <w:rFonts w:ascii="Times New Roman" w:hAnsi="Times New Roman" w:cs="Times New Roman"/>
          <w:b/>
          <w:sz w:val="28"/>
          <w:szCs w:val="28"/>
          <w:lang w:val="nl-NL"/>
        </w:rPr>
        <w:t>Ngày soạn:</w:t>
      </w:r>
    </w:p>
    <w:p w:rsidR="008C44D5" w:rsidRPr="008C44D5" w:rsidRDefault="008C44D5" w:rsidP="00CE3AED">
      <w:pPr>
        <w:spacing w:after="0" w:line="40" w:lineRule="atLeast"/>
        <w:rPr>
          <w:rFonts w:ascii="Times New Roman" w:hAnsi="Times New Roman" w:cs="Times New Roman"/>
          <w:b/>
          <w:sz w:val="28"/>
          <w:szCs w:val="28"/>
          <w:lang w:val="nl-NL"/>
        </w:rPr>
      </w:pPr>
      <w:r w:rsidRPr="008C44D5">
        <w:rPr>
          <w:rFonts w:ascii="Times New Roman" w:hAnsi="Times New Roman" w:cs="Times New Roman"/>
          <w:b/>
          <w:sz w:val="28"/>
          <w:szCs w:val="28"/>
          <w:lang w:val="nl-NL"/>
        </w:rPr>
        <w:t>Ngày giảng:</w:t>
      </w:r>
    </w:p>
    <w:p w:rsidR="008C44D5" w:rsidRPr="008C44D5" w:rsidRDefault="008C44D5" w:rsidP="008C44D5">
      <w:pPr>
        <w:spacing w:after="0" w:line="40" w:lineRule="atLeast"/>
        <w:jc w:val="center"/>
        <w:rPr>
          <w:rFonts w:ascii="Times New Roman" w:hAnsi="Times New Roman" w:cs="Times New Roman"/>
          <w:b/>
          <w:sz w:val="28"/>
          <w:szCs w:val="28"/>
          <w:lang w:val="nl-NL"/>
        </w:rPr>
      </w:pPr>
      <w:r w:rsidRPr="008C44D5">
        <w:rPr>
          <w:rFonts w:ascii="Times New Roman" w:hAnsi="Times New Roman" w:cs="Times New Roman"/>
          <w:b/>
          <w:sz w:val="28"/>
          <w:szCs w:val="28"/>
          <w:lang w:val="nl-NL"/>
        </w:rPr>
        <w:t>TUẦN 35</w:t>
      </w:r>
    </w:p>
    <w:p w:rsidR="008C44D5" w:rsidRDefault="008C44D5" w:rsidP="008C44D5">
      <w:pPr>
        <w:spacing w:after="0" w:line="40" w:lineRule="atLeast"/>
        <w:jc w:val="center"/>
        <w:rPr>
          <w:rFonts w:ascii="Times New Roman" w:hAnsi="Times New Roman" w:cs="Times New Roman"/>
          <w:b/>
          <w:sz w:val="28"/>
          <w:szCs w:val="28"/>
          <w:lang w:val="nl-NL"/>
        </w:rPr>
      </w:pPr>
      <w:r w:rsidRPr="008C44D5">
        <w:rPr>
          <w:rFonts w:ascii="Times New Roman" w:hAnsi="Times New Roman" w:cs="Times New Roman"/>
          <w:b/>
          <w:sz w:val="28"/>
          <w:szCs w:val="28"/>
          <w:lang w:val="nl-NL"/>
        </w:rPr>
        <w:t>TẬP BIỂU DIỄN CÁC BÀI HÁT</w:t>
      </w:r>
    </w:p>
    <w:p w:rsidR="008117FE" w:rsidRPr="008C44D5" w:rsidRDefault="008C44D5" w:rsidP="00CE3AED">
      <w:pPr>
        <w:spacing w:after="0" w:line="40" w:lineRule="atLeast"/>
        <w:rPr>
          <w:rFonts w:ascii="Times New Roman" w:hAnsi="Times New Roman" w:cs="Times New Roman"/>
          <w:b/>
          <w:sz w:val="28"/>
          <w:szCs w:val="28"/>
          <w:lang w:val="nl-NL"/>
        </w:rPr>
      </w:pPr>
      <w:r>
        <w:rPr>
          <w:rFonts w:ascii="Times New Roman" w:hAnsi="Times New Roman" w:cs="Times New Roman"/>
          <w:b/>
          <w:sz w:val="28"/>
          <w:szCs w:val="28"/>
          <w:lang w:val="nl-NL"/>
        </w:rPr>
        <w:t>I.</w:t>
      </w:r>
      <w:r w:rsidRPr="008C44D5">
        <w:rPr>
          <w:rFonts w:ascii="Times New Roman" w:hAnsi="Times New Roman" w:cs="Times New Roman"/>
          <w:b/>
          <w:sz w:val="28"/>
          <w:szCs w:val="28"/>
          <w:lang w:val="nl-NL"/>
        </w:rPr>
        <w:t>MỤC TIÊU:</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HS được trình bày những bài hát đã học theo hình thức tốp ca, tam ca, song ca, đơn ca.</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HS hát kết hợp vận động theo nhạc hoặc múa phụ hoạ.</w:t>
      </w:r>
    </w:p>
    <w:p w:rsid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ab/>
        <w:t>- Qua các bài hát đã học trong năm giáo duc các em biết tầm quan trọng của âm nhạc đối với đời sống.</w:t>
      </w:r>
    </w:p>
    <w:p w:rsidR="008117FE" w:rsidRPr="008C44D5" w:rsidRDefault="008C44D5" w:rsidP="00CE3AED">
      <w:pPr>
        <w:spacing w:after="0" w:line="40" w:lineRule="atLeast"/>
        <w:jc w:val="both"/>
        <w:rPr>
          <w:rFonts w:ascii="Times New Roman" w:hAnsi="Times New Roman" w:cs="Times New Roman"/>
          <w:b/>
          <w:sz w:val="28"/>
          <w:szCs w:val="28"/>
          <w:lang w:val="nl-NL"/>
        </w:rPr>
      </w:pPr>
      <w:r w:rsidRPr="008C44D5">
        <w:rPr>
          <w:rFonts w:ascii="Times New Roman" w:hAnsi="Times New Roman" w:cs="Times New Roman"/>
          <w:b/>
          <w:sz w:val="28"/>
          <w:szCs w:val="28"/>
          <w:lang w:val="nl-NL"/>
        </w:rPr>
        <w:t>II. ĐỒ DÙNG DẠY HỌC:</w:t>
      </w:r>
    </w:p>
    <w:p w:rsidR="008117FE" w:rsidRPr="008117FE" w:rsidRDefault="008117FE" w:rsidP="00CE3AED">
      <w:pPr>
        <w:spacing w:after="0" w:line="40" w:lineRule="atLeast"/>
        <w:ind w:firstLine="720"/>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Nhạc cụ quen dùng.</w:t>
      </w:r>
    </w:p>
    <w:p w:rsidR="008117FE" w:rsidRPr="008117FE" w:rsidRDefault="008117FE" w:rsidP="00CE3AED">
      <w:pPr>
        <w:spacing w:after="0" w:line="40" w:lineRule="atLeast"/>
        <w:ind w:firstLine="720"/>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Phân công các nhóm trình bày bài hát đã học.</w:t>
      </w:r>
    </w:p>
    <w:p w:rsidR="008C44D5" w:rsidRDefault="008117FE" w:rsidP="008C44D5">
      <w:pPr>
        <w:spacing w:after="0" w:line="40" w:lineRule="atLeast"/>
        <w:ind w:firstLine="720"/>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Chỉ định HS dẫn chương trình.</w:t>
      </w:r>
    </w:p>
    <w:p w:rsidR="008C44D5" w:rsidRPr="008C44D5" w:rsidRDefault="008C44D5" w:rsidP="008C44D5">
      <w:pPr>
        <w:spacing w:after="0" w:line="40" w:lineRule="atLeast"/>
        <w:jc w:val="both"/>
        <w:rPr>
          <w:rFonts w:ascii="Times New Roman" w:hAnsi="Times New Roman" w:cs="Times New Roman"/>
          <w:b/>
          <w:sz w:val="28"/>
          <w:szCs w:val="28"/>
          <w:lang w:val="nl-NL"/>
        </w:rPr>
      </w:pPr>
      <w:r w:rsidRPr="008C44D5">
        <w:rPr>
          <w:rFonts w:ascii="Times New Roman" w:hAnsi="Times New Roman" w:cs="Times New Roman"/>
          <w:b/>
          <w:sz w:val="28"/>
          <w:szCs w:val="28"/>
          <w:lang w:val="nl-NL"/>
        </w:rPr>
        <w:t>III. HOẠT ĐỘNG DẠY VÀ HỌC:</w:t>
      </w:r>
    </w:p>
    <w:p w:rsidR="008117FE" w:rsidRPr="008117FE" w:rsidRDefault="008117FE" w:rsidP="00CE3AED">
      <w:pPr>
        <w:spacing w:after="0" w:line="40" w:lineRule="atLeast"/>
        <w:jc w:val="both"/>
        <w:rPr>
          <w:rFonts w:ascii="Times New Roman" w:hAnsi="Times New Roman" w:cs="Times New Roman"/>
          <w:b/>
          <w:imprint/>
          <w:sz w:val="28"/>
          <w:szCs w:val="28"/>
          <w:u w:val="wave" w:color="FF6600"/>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138"/>
        <w:gridCol w:w="3773"/>
      </w:tblGrid>
      <w:tr w:rsidR="008117FE" w:rsidRPr="008117FE" w:rsidTr="0056199E">
        <w:trPr>
          <w:trHeight w:val="645"/>
        </w:trPr>
        <w:tc>
          <w:tcPr>
            <w:tcW w:w="6138" w:type="dxa"/>
            <w:vAlign w:val="center"/>
          </w:tcPr>
          <w:p w:rsidR="008117FE" w:rsidRPr="008117FE" w:rsidRDefault="008117FE" w:rsidP="00CE3AED">
            <w:pPr>
              <w:spacing w:after="0" w:line="40" w:lineRule="atLeast"/>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Hoạt động của giáo viên</w:t>
            </w:r>
          </w:p>
        </w:tc>
        <w:tc>
          <w:tcPr>
            <w:tcW w:w="3773" w:type="dxa"/>
            <w:vAlign w:val="center"/>
          </w:tcPr>
          <w:p w:rsidR="008117FE" w:rsidRPr="008117FE" w:rsidRDefault="008117FE" w:rsidP="00CE3AED">
            <w:pPr>
              <w:spacing w:after="0" w:line="40" w:lineRule="atLeast"/>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Hoạt động của học sinh</w:t>
            </w:r>
          </w:p>
        </w:tc>
      </w:tr>
      <w:tr w:rsidR="008117FE" w:rsidRPr="008117FE" w:rsidTr="0056199E">
        <w:tc>
          <w:tcPr>
            <w:tcW w:w="6138" w:type="dxa"/>
          </w:tcPr>
          <w:p w:rsidR="008117FE" w:rsidRPr="008117FE" w:rsidRDefault="008117FE" w:rsidP="00CE3AED">
            <w:pPr>
              <w:numPr>
                <w:ilvl w:val="0"/>
                <w:numId w:val="11"/>
              </w:numPr>
              <w:spacing w:after="0" w:line="40" w:lineRule="atLeast"/>
              <w:ind w:left="0"/>
              <w:jc w:val="center"/>
              <w:rPr>
                <w:rFonts w:ascii="Times New Roman" w:hAnsi="Times New Roman" w:cs="Times New Roman"/>
                <w:b/>
                <w:sz w:val="28"/>
                <w:szCs w:val="28"/>
                <w:lang w:val="nl-NL"/>
              </w:rPr>
            </w:pPr>
            <w:r w:rsidRPr="008117FE">
              <w:rPr>
                <w:rFonts w:ascii="Times New Roman" w:hAnsi="Times New Roman" w:cs="Times New Roman"/>
                <w:b/>
                <w:sz w:val="28"/>
                <w:szCs w:val="28"/>
                <w:lang w:val="nl-NL"/>
              </w:rPr>
              <w:t xml:space="preserve">Hoạt động 1: </w:t>
            </w:r>
            <w:r w:rsidR="008C44D5">
              <w:rPr>
                <w:rFonts w:ascii="Times New Roman" w:hAnsi="Times New Roman" w:cs="Times New Roman"/>
                <w:b/>
                <w:sz w:val="28"/>
                <w:szCs w:val="28"/>
                <w:lang w:val="nl-NL"/>
              </w:rPr>
              <w:t>( 15’)</w:t>
            </w:r>
            <w:r w:rsidRPr="008117FE">
              <w:rPr>
                <w:rFonts w:ascii="Times New Roman" w:hAnsi="Times New Roman" w:cs="Times New Roman"/>
                <w:b/>
                <w:sz w:val="28"/>
                <w:szCs w:val="28"/>
                <w:lang w:val="nl-NL"/>
              </w:rPr>
              <w:t>Tập biểu diễn các bài hát</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b/>
                <w:sz w:val="28"/>
                <w:szCs w:val="28"/>
                <w:lang w:val="nl-NL"/>
              </w:rPr>
              <w:t>1. Phân công tiết mục</w:t>
            </w:r>
            <w:r w:rsidRPr="008117FE">
              <w:rPr>
                <w:rFonts w:ascii="Times New Roman" w:hAnsi="Times New Roman" w:cs="Times New Roman"/>
                <w:sz w:val="28"/>
                <w:szCs w:val="28"/>
                <w:lang w:val="nl-NL"/>
              </w:rPr>
              <w:t xml:space="preserve"> (thông báo từ tiết học trước)</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Tổ 1:</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xml:space="preserve">+ Trình bày bài </w:t>
            </w:r>
            <w:r w:rsidRPr="008117FE">
              <w:rPr>
                <w:rFonts w:ascii="Times New Roman" w:hAnsi="Times New Roman" w:cs="Times New Roman"/>
                <w:i/>
                <w:sz w:val="28"/>
                <w:szCs w:val="28"/>
                <w:lang w:val="nl-NL"/>
              </w:rPr>
              <w:t xml:space="preserve">Reo vang bình minh </w:t>
            </w:r>
            <w:r w:rsidRPr="008117FE">
              <w:rPr>
                <w:rFonts w:ascii="Times New Roman" w:hAnsi="Times New Roman" w:cs="Times New Roman"/>
                <w:sz w:val="28"/>
                <w:szCs w:val="28"/>
                <w:lang w:val="nl-NL"/>
              </w:rPr>
              <w:t>(toàn bộ thành viên): hát kết hợp gõ đệm.</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xml:space="preserve">+ Trình bày bài </w:t>
            </w:r>
            <w:r w:rsidRPr="008117FE">
              <w:rPr>
                <w:rFonts w:ascii="Times New Roman" w:hAnsi="Times New Roman" w:cs="Times New Roman"/>
                <w:i/>
                <w:sz w:val="28"/>
                <w:szCs w:val="28"/>
                <w:lang w:val="nl-NL"/>
              </w:rPr>
              <w:t xml:space="preserve">Ước mơ </w:t>
            </w:r>
            <w:r w:rsidRPr="008117FE">
              <w:rPr>
                <w:rFonts w:ascii="Times New Roman" w:hAnsi="Times New Roman" w:cs="Times New Roman"/>
                <w:sz w:val="28"/>
                <w:szCs w:val="28"/>
                <w:lang w:val="nl-NL"/>
              </w:rPr>
              <w:t>(4 – 5 HS): hát kết hợp vận động theo nhạc.</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xml:space="preserve">  - Tổ 2:</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xml:space="preserve">+ Trình bày bài </w:t>
            </w:r>
            <w:r w:rsidRPr="008117FE">
              <w:rPr>
                <w:rFonts w:ascii="Times New Roman" w:hAnsi="Times New Roman" w:cs="Times New Roman"/>
                <w:i/>
                <w:sz w:val="28"/>
                <w:szCs w:val="28"/>
                <w:lang w:val="nl-NL"/>
              </w:rPr>
              <w:t xml:space="preserve">Những bông hoa những bài ca </w:t>
            </w:r>
            <w:r w:rsidRPr="008117FE">
              <w:rPr>
                <w:rFonts w:ascii="Times New Roman" w:hAnsi="Times New Roman" w:cs="Times New Roman"/>
                <w:sz w:val="28"/>
                <w:szCs w:val="28"/>
                <w:lang w:val="nl-NL"/>
              </w:rPr>
              <w:t>(toàn bộ thành viên): hát kết hợp gõ đệm.</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xml:space="preserve">+ Trình bày bài </w:t>
            </w:r>
            <w:r w:rsidRPr="008117FE">
              <w:rPr>
                <w:rFonts w:ascii="Times New Roman" w:hAnsi="Times New Roman" w:cs="Times New Roman"/>
                <w:i/>
                <w:sz w:val="28"/>
                <w:szCs w:val="28"/>
                <w:lang w:val="nl-NL"/>
              </w:rPr>
              <w:t xml:space="preserve">Tre ngà bên lăng Bác </w:t>
            </w:r>
            <w:r w:rsidRPr="008117FE">
              <w:rPr>
                <w:rFonts w:ascii="Times New Roman" w:hAnsi="Times New Roman" w:cs="Times New Roman"/>
                <w:sz w:val="28"/>
                <w:szCs w:val="28"/>
                <w:lang w:val="nl-NL"/>
              </w:rPr>
              <w:t>(4 – 5 HS): hát kết hợp vận động theo nhạc.</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Tổ 3:</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xml:space="preserve">+ Trình bày bài </w:t>
            </w:r>
            <w:r w:rsidRPr="008117FE">
              <w:rPr>
                <w:rFonts w:ascii="Times New Roman" w:hAnsi="Times New Roman" w:cs="Times New Roman"/>
                <w:i/>
                <w:sz w:val="28"/>
                <w:szCs w:val="28"/>
                <w:lang w:val="nl-NL"/>
              </w:rPr>
              <w:t xml:space="preserve">Dàn đồng ca mùa hạ </w:t>
            </w:r>
            <w:r w:rsidRPr="008117FE">
              <w:rPr>
                <w:rFonts w:ascii="Times New Roman" w:hAnsi="Times New Roman" w:cs="Times New Roman"/>
                <w:sz w:val="28"/>
                <w:szCs w:val="28"/>
                <w:lang w:val="nl-NL"/>
              </w:rPr>
              <w:t>(toàn bộ thành viên): hát kết hợp gõ đệm.</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xml:space="preserve">+ Trình bày bài </w:t>
            </w:r>
            <w:r w:rsidRPr="008117FE">
              <w:rPr>
                <w:rFonts w:ascii="Times New Roman" w:hAnsi="Times New Roman" w:cs="Times New Roman"/>
                <w:i/>
                <w:sz w:val="28"/>
                <w:szCs w:val="28"/>
                <w:lang w:val="nl-NL"/>
              </w:rPr>
              <w:t xml:space="preserve">Em vẫn nhớ trường xưa </w:t>
            </w:r>
            <w:r w:rsidRPr="008117FE">
              <w:rPr>
                <w:rFonts w:ascii="Times New Roman" w:hAnsi="Times New Roman" w:cs="Times New Roman"/>
                <w:sz w:val="28"/>
                <w:szCs w:val="28"/>
                <w:lang w:val="nl-NL"/>
              </w:rPr>
              <w:t>(4 – 5 HS): hát kết hợp vận động theo nhạc.</w:t>
            </w:r>
          </w:p>
          <w:p w:rsidR="008117FE" w:rsidRPr="008117FE" w:rsidRDefault="008117FE" w:rsidP="00CE3AED">
            <w:pPr>
              <w:spacing w:after="0" w:line="40" w:lineRule="atLeast"/>
              <w:jc w:val="both"/>
              <w:rPr>
                <w:rFonts w:ascii="Times New Roman" w:hAnsi="Times New Roman" w:cs="Times New Roman"/>
                <w:b/>
                <w:sz w:val="28"/>
                <w:szCs w:val="28"/>
                <w:lang w:val="nl-NL"/>
              </w:rPr>
            </w:pPr>
            <w:r w:rsidRPr="008117FE">
              <w:rPr>
                <w:rFonts w:ascii="Times New Roman" w:hAnsi="Times New Roman" w:cs="Times New Roman"/>
                <w:b/>
                <w:sz w:val="28"/>
                <w:szCs w:val="28"/>
                <w:lang w:val="nl-NL"/>
              </w:rPr>
              <w:t>2. Biểu diễn các bài hát</w:t>
            </w:r>
            <w:r w:rsidR="008C44D5">
              <w:rPr>
                <w:rFonts w:ascii="Times New Roman" w:hAnsi="Times New Roman" w:cs="Times New Roman"/>
                <w:b/>
                <w:sz w:val="28"/>
                <w:szCs w:val="28"/>
                <w:lang w:val="nl-NL"/>
              </w:rPr>
              <w:t xml:space="preserve"> ( 15’)</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Biểu diễn bài hát theo trình tự:</w:t>
            </w:r>
          </w:p>
          <w:p w:rsidR="008117FE" w:rsidRPr="008117FE" w:rsidRDefault="008117FE" w:rsidP="00CE3AED">
            <w:pPr>
              <w:spacing w:after="0" w:line="40" w:lineRule="atLeast"/>
              <w:jc w:val="both"/>
              <w:rPr>
                <w:rFonts w:ascii="Times New Roman" w:hAnsi="Times New Roman" w:cs="Times New Roman"/>
                <w:i/>
                <w:sz w:val="28"/>
                <w:szCs w:val="28"/>
                <w:lang w:val="nl-NL"/>
              </w:rPr>
            </w:pPr>
            <w:r w:rsidRPr="008117FE">
              <w:rPr>
                <w:rFonts w:ascii="Times New Roman" w:hAnsi="Times New Roman" w:cs="Times New Roman"/>
                <w:sz w:val="28"/>
                <w:szCs w:val="28"/>
                <w:lang w:val="nl-NL"/>
              </w:rPr>
              <w:t xml:space="preserve">+ </w:t>
            </w:r>
            <w:r w:rsidRPr="008117FE">
              <w:rPr>
                <w:rFonts w:ascii="Times New Roman" w:hAnsi="Times New Roman" w:cs="Times New Roman"/>
                <w:i/>
                <w:sz w:val="28"/>
                <w:szCs w:val="28"/>
                <w:lang w:val="nl-NL"/>
              </w:rPr>
              <w:t>Reo vang bình minh</w:t>
            </w:r>
          </w:p>
          <w:p w:rsidR="008117FE" w:rsidRPr="008117FE" w:rsidRDefault="008117FE" w:rsidP="00CE3AED">
            <w:pPr>
              <w:spacing w:after="0" w:line="40" w:lineRule="atLeast"/>
              <w:jc w:val="both"/>
              <w:rPr>
                <w:rFonts w:ascii="Times New Roman" w:hAnsi="Times New Roman" w:cs="Times New Roman"/>
                <w:i/>
                <w:sz w:val="28"/>
                <w:szCs w:val="28"/>
                <w:lang w:val="nl-NL"/>
              </w:rPr>
            </w:pPr>
            <w:r w:rsidRPr="008117FE">
              <w:rPr>
                <w:rFonts w:ascii="Times New Roman" w:hAnsi="Times New Roman" w:cs="Times New Roman"/>
                <w:sz w:val="28"/>
                <w:szCs w:val="28"/>
                <w:lang w:val="nl-NL"/>
              </w:rPr>
              <w:t xml:space="preserve">+ </w:t>
            </w:r>
            <w:r w:rsidRPr="008117FE">
              <w:rPr>
                <w:rFonts w:ascii="Times New Roman" w:hAnsi="Times New Roman" w:cs="Times New Roman"/>
                <w:i/>
                <w:sz w:val="28"/>
                <w:szCs w:val="28"/>
                <w:lang w:val="nl-NL"/>
              </w:rPr>
              <w:t>Những bông hoa những bài ca</w:t>
            </w:r>
          </w:p>
          <w:p w:rsidR="008117FE" w:rsidRPr="008117FE" w:rsidRDefault="008117FE" w:rsidP="00CE3AED">
            <w:pPr>
              <w:spacing w:after="0" w:line="40" w:lineRule="atLeast"/>
              <w:jc w:val="both"/>
              <w:rPr>
                <w:rFonts w:ascii="Times New Roman" w:hAnsi="Times New Roman" w:cs="Times New Roman"/>
                <w:i/>
                <w:sz w:val="28"/>
                <w:szCs w:val="28"/>
                <w:lang w:val="nl-NL"/>
              </w:rPr>
            </w:pPr>
            <w:r w:rsidRPr="008117FE">
              <w:rPr>
                <w:rFonts w:ascii="Times New Roman" w:hAnsi="Times New Roman" w:cs="Times New Roman"/>
                <w:sz w:val="28"/>
                <w:szCs w:val="28"/>
                <w:lang w:val="nl-NL"/>
              </w:rPr>
              <w:t xml:space="preserve">+ </w:t>
            </w:r>
            <w:r w:rsidRPr="008117FE">
              <w:rPr>
                <w:rFonts w:ascii="Times New Roman" w:hAnsi="Times New Roman" w:cs="Times New Roman"/>
                <w:i/>
                <w:sz w:val="28"/>
                <w:szCs w:val="28"/>
                <w:lang w:val="nl-NL"/>
              </w:rPr>
              <w:t>Dàn đồng ca mùa hạ</w:t>
            </w:r>
          </w:p>
          <w:p w:rsidR="008117FE" w:rsidRPr="008117FE" w:rsidRDefault="008117FE" w:rsidP="00CE3AED">
            <w:pPr>
              <w:spacing w:after="0" w:line="40" w:lineRule="atLeast"/>
              <w:jc w:val="both"/>
              <w:rPr>
                <w:rFonts w:ascii="Times New Roman" w:hAnsi="Times New Roman" w:cs="Times New Roman"/>
                <w:i/>
                <w:sz w:val="28"/>
                <w:szCs w:val="28"/>
                <w:lang w:val="nl-NL"/>
              </w:rPr>
            </w:pPr>
            <w:r w:rsidRPr="008117FE">
              <w:rPr>
                <w:rFonts w:ascii="Times New Roman" w:hAnsi="Times New Roman" w:cs="Times New Roman"/>
                <w:sz w:val="28"/>
                <w:szCs w:val="28"/>
                <w:lang w:val="nl-NL"/>
              </w:rPr>
              <w:t xml:space="preserve">+ </w:t>
            </w:r>
            <w:r w:rsidRPr="008117FE">
              <w:rPr>
                <w:rFonts w:ascii="Times New Roman" w:hAnsi="Times New Roman" w:cs="Times New Roman"/>
                <w:i/>
                <w:sz w:val="28"/>
                <w:szCs w:val="28"/>
                <w:lang w:val="nl-NL"/>
              </w:rPr>
              <w:t xml:space="preserve"> Ước mơ</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lastRenderedPageBreak/>
              <w:t xml:space="preserve">+ </w:t>
            </w:r>
            <w:r w:rsidRPr="008117FE">
              <w:rPr>
                <w:rFonts w:ascii="Times New Roman" w:hAnsi="Times New Roman" w:cs="Times New Roman"/>
                <w:i/>
                <w:sz w:val="28"/>
                <w:szCs w:val="28"/>
                <w:lang w:val="nl-NL"/>
              </w:rPr>
              <w:t xml:space="preserve"> Tre ngà bên lăng Bác</w:t>
            </w:r>
          </w:p>
          <w:p w:rsidR="008117FE" w:rsidRPr="008117FE" w:rsidRDefault="008117FE" w:rsidP="00CE3AED">
            <w:pPr>
              <w:spacing w:after="0" w:line="40" w:lineRule="atLeast"/>
              <w:jc w:val="both"/>
              <w:rPr>
                <w:rFonts w:ascii="Times New Roman" w:hAnsi="Times New Roman" w:cs="Times New Roman"/>
                <w:i/>
                <w:sz w:val="28"/>
                <w:szCs w:val="28"/>
                <w:lang w:val="nl-NL"/>
              </w:rPr>
            </w:pPr>
            <w:r w:rsidRPr="008117FE">
              <w:rPr>
                <w:rFonts w:ascii="Times New Roman" w:hAnsi="Times New Roman" w:cs="Times New Roman"/>
                <w:i/>
                <w:sz w:val="28"/>
                <w:szCs w:val="28"/>
                <w:lang w:val="nl-NL"/>
              </w:rPr>
              <w:t>+ Em vẫn nhớ trường xưa</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Mỗi tổ cử HS giới thiệu tiết mục</w:t>
            </w:r>
          </w:p>
          <w:p w:rsidR="008117FE" w:rsidRPr="008117FE" w:rsidRDefault="008117FE" w:rsidP="00CE3AED">
            <w:pPr>
              <w:numPr>
                <w:ilvl w:val="0"/>
                <w:numId w:val="11"/>
              </w:numPr>
              <w:spacing w:after="0" w:line="40" w:lineRule="atLeast"/>
              <w:ind w:left="0"/>
              <w:jc w:val="center"/>
              <w:rPr>
                <w:rFonts w:ascii="Times New Roman" w:hAnsi="Times New Roman" w:cs="Times New Roman"/>
                <w:b/>
                <w:color w:val="000000"/>
                <w:sz w:val="28"/>
                <w:szCs w:val="28"/>
                <w:lang w:val="nl-NL"/>
              </w:rPr>
            </w:pPr>
            <w:r w:rsidRPr="008117FE">
              <w:rPr>
                <w:rFonts w:ascii="Times New Roman" w:hAnsi="Times New Roman" w:cs="Times New Roman"/>
                <w:b/>
                <w:color w:val="000000"/>
                <w:sz w:val="28"/>
                <w:szCs w:val="28"/>
                <w:lang w:val="nl-NL"/>
              </w:rPr>
              <w:t xml:space="preserve">Hoạt động 2: </w:t>
            </w:r>
            <w:r w:rsidR="008C44D5">
              <w:rPr>
                <w:rFonts w:ascii="Times New Roman" w:hAnsi="Times New Roman" w:cs="Times New Roman"/>
                <w:b/>
                <w:color w:val="000000"/>
                <w:sz w:val="28"/>
                <w:szCs w:val="28"/>
                <w:lang w:val="nl-NL"/>
              </w:rPr>
              <w:t>( 5’)</w:t>
            </w:r>
            <w:r w:rsidRPr="008117FE">
              <w:rPr>
                <w:rFonts w:ascii="Times New Roman" w:hAnsi="Times New Roman" w:cs="Times New Roman"/>
                <w:b/>
                <w:color w:val="000000"/>
                <w:sz w:val="28"/>
                <w:szCs w:val="28"/>
                <w:lang w:val="nl-NL"/>
              </w:rPr>
              <w:t>Nhận xét - Đánh giá:</w:t>
            </w:r>
          </w:p>
          <w:p w:rsidR="008117FE" w:rsidRPr="008117FE" w:rsidRDefault="008117FE" w:rsidP="00CE3AED">
            <w:pPr>
              <w:pStyle w:val="BodyText"/>
              <w:spacing w:line="40" w:lineRule="atLeast"/>
              <w:ind w:right="0"/>
              <w:rPr>
                <w:color w:val="000000"/>
                <w:sz w:val="28"/>
                <w:szCs w:val="28"/>
                <w:lang w:val="nl-NL"/>
              </w:rPr>
            </w:pPr>
            <w:r w:rsidRPr="008117FE">
              <w:rPr>
                <w:color w:val="000000"/>
                <w:sz w:val="28"/>
                <w:szCs w:val="28"/>
                <w:lang w:val="nl-NL"/>
              </w:rPr>
              <w:t>- Biểu dương, khen ngợi những em tích cực hoạt động trong giờ, nhắc nhở, động viên những em chưa tích cực cần cố gắng để đạt kết cả cao hơn.</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Tổng hợp, nhận xét kết quả học tập cụ thể của HS trong một năm học. GV khen ngợi những em hoàn thành và hoàn thành tốt mục tiêu và nội dung môn học.</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Đánh giá công bằng, chính xác kết quả học tập của HS</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Khuyến khích HS sự tự tin khi trình bày các bài hát. Động viên các em nhiệt tình trong hoạt động âm nhạc ở trong và ngoài lớp học.</w:t>
            </w:r>
          </w:p>
        </w:tc>
        <w:tc>
          <w:tcPr>
            <w:tcW w:w="3773" w:type="dxa"/>
          </w:tcPr>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lastRenderedPageBreak/>
              <w:t xml:space="preserve"> </w:t>
            </w: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chuẩn bị</w:t>
            </w: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biểu diễn</w:t>
            </w: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lắng nghe và ghi nhớ</w:t>
            </w: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r w:rsidRPr="008117FE">
              <w:rPr>
                <w:rFonts w:ascii="Times New Roman" w:hAnsi="Times New Roman" w:cs="Times New Roman"/>
                <w:sz w:val="28"/>
                <w:szCs w:val="28"/>
                <w:lang w:val="nl-NL"/>
              </w:rPr>
              <w:t>- HS ghi nhận</w:t>
            </w:r>
          </w:p>
        </w:tc>
      </w:tr>
    </w:tbl>
    <w:p w:rsidR="008117FE" w:rsidRPr="008117FE" w:rsidRDefault="008117FE" w:rsidP="00CE3AED">
      <w:pPr>
        <w:spacing w:after="0" w:line="40" w:lineRule="atLeast"/>
        <w:jc w:val="both"/>
        <w:rPr>
          <w:rFonts w:ascii="Times New Roman" w:hAnsi="Times New Roman" w:cs="Times New Roman"/>
          <w:sz w:val="28"/>
          <w:szCs w:val="28"/>
          <w:lang w:val="id-ID"/>
        </w:rPr>
      </w:pPr>
    </w:p>
    <w:p w:rsidR="008117FE" w:rsidRPr="008117FE" w:rsidRDefault="008117FE" w:rsidP="00CE3AED">
      <w:pPr>
        <w:spacing w:after="0" w:line="40" w:lineRule="atLeast"/>
        <w:jc w:val="both"/>
        <w:rPr>
          <w:rFonts w:ascii="Times New Roman" w:hAnsi="Times New Roman" w:cs="Times New Roman"/>
          <w:sz w:val="28"/>
          <w:szCs w:val="28"/>
          <w:lang w:val="id-ID"/>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jc w:val="both"/>
        <w:rPr>
          <w:rFonts w:ascii="Times New Roman" w:hAnsi="Times New Roman" w:cs="Times New Roman"/>
          <w:sz w:val="28"/>
          <w:szCs w:val="28"/>
          <w:lang w:val="nl-NL"/>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p>
    <w:p w:rsidR="008117FE" w:rsidRPr="008117FE" w:rsidRDefault="008117FE" w:rsidP="00CE3AED">
      <w:pPr>
        <w:spacing w:after="0" w:line="40" w:lineRule="atLeast"/>
        <w:rPr>
          <w:rFonts w:ascii="Times New Roman" w:hAnsi="Times New Roman" w:cs="Times New Roman"/>
          <w:sz w:val="28"/>
          <w:szCs w:val="28"/>
        </w:rPr>
      </w:pPr>
    </w:p>
    <w:p w:rsidR="00A001F0" w:rsidRPr="008117FE" w:rsidRDefault="00A001F0">
      <w:pPr>
        <w:spacing w:after="0" w:line="40" w:lineRule="atLeast"/>
        <w:rPr>
          <w:rFonts w:ascii="Times New Roman" w:hAnsi="Times New Roman" w:cs="Times New Roman"/>
          <w:sz w:val="28"/>
          <w:szCs w:val="28"/>
        </w:rPr>
      </w:pPr>
    </w:p>
    <w:sectPr w:rsidR="00A001F0" w:rsidRPr="008117FE" w:rsidSect="00625F63">
      <w:headerReference w:type="default" r:id="rId7"/>
      <w:pgSz w:w="12240" w:h="15840"/>
      <w:pgMar w:top="1440" w:right="720" w:bottom="1080" w:left="135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2B79" w:rsidRDefault="00942B79" w:rsidP="008D7117">
      <w:pPr>
        <w:spacing w:after="0" w:line="240" w:lineRule="auto"/>
      </w:pPr>
      <w:r>
        <w:separator/>
      </w:r>
    </w:p>
  </w:endnote>
  <w:endnote w:type="continuationSeparator" w:id="1">
    <w:p w:rsidR="00942B79" w:rsidRDefault="00942B79" w:rsidP="008D71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2B79" w:rsidRDefault="00942B79" w:rsidP="008D7117">
      <w:pPr>
        <w:spacing w:after="0" w:line="240" w:lineRule="auto"/>
      </w:pPr>
      <w:r>
        <w:separator/>
      </w:r>
    </w:p>
  </w:footnote>
  <w:footnote w:type="continuationSeparator" w:id="1">
    <w:p w:rsidR="00942B79" w:rsidRDefault="00942B79" w:rsidP="008D71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893" w:rsidRDefault="00FA0893">
    <w:pPr>
      <w:pStyle w:val="Header"/>
      <w:rPr>
        <w:sz w:val="28"/>
        <w:szCs w:val="28"/>
      </w:rPr>
    </w:pPr>
  </w:p>
  <w:p w:rsidR="00FA0893" w:rsidRPr="00FE742F" w:rsidRDefault="00FA0893">
    <w:pPr>
      <w:pStyle w:val="Header"/>
      <w:rPr>
        <w:i/>
        <w:sz w:val="28"/>
        <w:szCs w:val="28"/>
      </w:rPr>
    </w:pPr>
    <w:r w:rsidRPr="00FE742F">
      <w:rPr>
        <w:i/>
        <w:sz w:val="28"/>
        <w:szCs w:val="28"/>
      </w:rPr>
      <w:t xml:space="preserve">  Trường Tiểu học Bình Khê II                   </w:t>
    </w:r>
    <w:r>
      <w:rPr>
        <w:i/>
        <w:sz w:val="28"/>
        <w:szCs w:val="28"/>
      </w:rPr>
      <w:t xml:space="preserve">     </w:t>
    </w:r>
    <w:r w:rsidRPr="00FE742F">
      <w:rPr>
        <w:i/>
        <w:sz w:val="28"/>
        <w:szCs w:val="28"/>
      </w:rPr>
      <w:t xml:space="preserve">                             Giáo án Âm nhạc lớp 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5B039A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2"/>
    <w:multiLevelType w:val="multilevel"/>
    <w:tmpl w:val="00000002"/>
    <w:lvl w:ilvl="0">
      <w:start w:val="5"/>
      <w:numFmt w:val="bullet"/>
      <w:lvlText w:val="-"/>
      <w:lvlJc w:val="left"/>
      <w:pPr>
        <w:tabs>
          <w:tab w:val="num" w:pos="360"/>
        </w:tabs>
        <w:ind w:left="360" w:hanging="360"/>
      </w:pPr>
      <w:rPr>
        <w:rFonts w:ascii="VNI-Times" w:eastAsia="Times New Roman" w:hAnsi="VNI-Time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10"/>
    <w:multiLevelType w:val="multilevel"/>
    <w:tmpl w:val="00000010"/>
    <w:lvl w:ilvl="0">
      <w:start w:val="1"/>
      <w:numFmt w:val="decimal"/>
      <w:lvlText w:val="%1."/>
      <w:lvlJc w:val="left"/>
      <w:pPr>
        <w:tabs>
          <w:tab w:val="num" w:pos="1080"/>
        </w:tabs>
        <w:ind w:left="1080" w:hanging="360"/>
      </w:pPr>
      <w:rPr>
        <w:rFonts w:hint="default"/>
        <w:b/>
        <w:i/>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00000015"/>
    <w:multiLevelType w:val="multilevel"/>
    <w:tmpl w:val="00000015"/>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0000018"/>
    <w:multiLevelType w:val="multilevel"/>
    <w:tmpl w:val="0000001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000001A"/>
    <w:multiLevelType w:val="multilevel"/>
    <w:tmpl w:val="0000001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1D"/>
    <w:multiLevelType w:val="singleLevel"/>
    <w:tmpl w:val="0000001D"/>
    <w:lvl w:ilvl="0">
      <w:start w:val="1"/>
      <w:numFmt w:val="decimal"/>
      <w:lvlText w:val="%1."/>
      <w:lvlJc w:val="left"/>
      <w:pPr>
        <w:tabs>
          <w:tab w:val="num" w:pos="1080"/>
        </w:tabs>
        <w:ind w:left="1080" w:hanging="360"/>
      </w:pPr>
      <w:rPr>
        <w:rFonts w:hint="default"/>
      </w:rPr>
    </w:lvl>
  </w:abstractNum>
  <w:abstractNum w:abstractNumId="8">
    <w:nsid w:val="00000021"/>
    <w:multiLevelType w:val="multilevel"/>
    <w:tmpl w:val="00000021"/>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29"/>
    <w:multiLevelType w:val="multilevel"/>
    <w:tmpl w:val="1190FDE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2A"/>
    <w:multiLevelType w:val="multilevel"/>
    <w:tmpl w:val="0000002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0000002C"/>
    <w:multiLevelType w:val="multilevel"/>
    <w:tmpl w:val="0000002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0000002D"/>
    <w:multiLevelType w:val="multilevel"/>
    <w:tmpl w:val="0000002D"/>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2E"/>
    <w:multiLevelType w:val="multilevel"/>
    <w:tmpl w:val="0000002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154E1424"/>
    <w:multiLevelType w:val="hybridMultilevel"/>
    <w:tmpl w:val="941090DE"/>
    <w:lvl w:ilvl="0" w:tplc="7BC251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83628E"/>
    <w:multiLevelType w:val="hybridMultilevel"/>
    <w:tmpl w:val="309C5AB6"/>
    <w:lvl w:ilvl="0" w:tplc="988C9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187529"/>
    <w:multiLevelType w:val="hybridMultilevel"/>
    <w:tmpl w:val="ED6CEA98"/>
    <w:lvl w:ilvl="0" w:tplc="204EC3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DB578C"/>
    <w:multiLevelType w:val="hybridMultilevel"/>
    <w:tmpl w:val="2B56012C"/>
    <w:lvl w:ilvl="0" w:tplc="180868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D70B2C"/>
    <w:multiLevelType w:val="hybridMultilevel"/>
    <w:tmpl w:val="1CEE5BFE"/>
    <w:lvl w:ilvl="0" w:tplc="BC325512">
      <w:start w:val="1"/>
      <w:numFmt w:val="decimal"/>
      <w:lvlText w:val="%1."/>
      <w:lvlJc w:val="left"/>
      <w:pPr>
        <w:ind w:left="720" w:hanging="360"/>
      </w:pPr>
      <w:rPr>
        <w:rFonts w:ascii="Times New Roman" w:eastAsiaTheme="minorHAnsi"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10666C"/>
    <w:multiLevelType w:val="hybridMultilevel"/>
    <w:tmpl w:val="FF5AD560"/>
    <w:lvl w:ilvl="0" w:tplc="F6A237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032749"/>
    <w:multiLevelType w:val="hybridMultilevel"/>
    <w:tmpl w:val="9AD6A16A"/>
    <w:lvl w:ilvl="0" w:tplc="388CD8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9C6F9D"/>
    <w:multiLevelType w:val="hybridMultilevel"/>
    <w:tmpl w:val="634E0A12"/>
    <w:lvl w:ilvl="0" w:tplc="8312EE02">
      <w:start w:val="1"/>
      <w:numFmt w:val="decimal"/>
      <w:lvlText w:val="%1."/>
      <w:lvlJc w:val="lef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2425B8"/>
    <w:multiLevelType w:val="hybridMultilevel"/>
    <w:tmpl w:val="610449EA"/>
    <w:lvl w:ilvl="0" w:tplc="38C8A4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510DEB"/>
    <w:multiLevelType w:val="hybridMultilevel"/>
    <w:tmpl w:val="7174D4C8"/>
    <w:lvl w:ilvl="0" w:tplc="08FC29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EF3A6C"/>
    <w:multiLevelType w:val="hybridMultilevel"/>
    <w:tmpl w:val="A5ECC112"/>
    <w:lvl w:ilvl="0" w:tplc="1EC617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D44A95"/>
    <w:multiLevelType w:val="hybridMultilevel"/>
    <w:tmpl w:val="2EF01090"/>
    <w:lvl w:ilvl="0" w:tplc="AEDA94BC">
      <w:start w:val="1"/>
      <w:numFmt w:val="decimal"/>
      <w:lvlText w:val="%1."/>
      <w:lvlJc w:val="left"/>
      <w:pPr>
        <w:ind w:left="1069" w:hanging="360"/>
      </w:pPr>
      <w:rPr>
        <w:rFonts w:ascii="Times New Roman" w:eastAsiaTheme="minorHAnsi" w:hAnsi="Times New Roman" w:cs="Times New Roman"/>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9"/>
  </w:num>
  <w:num w:numId="3">
    <w:abstractNumId w:val="10"/>
  </w:num>
  <w:num w:numId="4">
    <w:abstractNumId w:val="8"/>
  </w:num>
  <w:num w:numId="5">
    <w:abstractNumId w:val="1"/>
  </w:num>
  <w:num w:numId="6">
    <w:abstractNumId w:val="6"/>
  </w:num>
  <w:num w:numId="7">
    <w:abstractNumId w:val="12"/>
  </w:num>
  <w:num w:numId="8">
    <w:abstractNumId w:val="13"/>
  </w:num>
  <w:num w:numId="9">
    <w:abstractNumId w:val="5"/>
  </w:num>
  <w:num w:numId="10">
    <w:abstractNumId w:val="11"/>
  </w:num>
  <w:num w:numId="11">
    <w:abstractNumId w:val="4"/>
  </w:num>
  <w:num w:numId="12">
    <w:abstractNumId w:val="7"/>
  </w:num>
  <w:num w:numId="13">
    <w:abstractNumId w:val="3"/>
  </w:num>
  <w:num w:numId="14">
    <w:abstractNumId w:val="0"/>
  </w:num>
  <w:num w:numId="15">
    <w:abstractNumId w:val="21"/>
  </w:num>
  <w:num w:numId="16">
    <w:abstractNumId w:val="19"/>
  </w:num>
  <w:num w:numId="17">
    <w:abstractNumId w:val="15"/>
  </w:num>
  <w:num w:numId="18">
    <w:abstractNumId w:val="22"/>
  </w:num>
  <w:num w:numId="19">
    <w:abstractNumId w:val="17"/>
  </w:num>
  <w:num w:numId="20">
    <w:abstractNumId w:val="20"/>
  </w:num>
  <w:num w:numId="21">
    <w:abstractNumId w:val="24"/>
  </w:num>
  <w:num w:numId="22">
    <w:abstractNumId w:val="16"/>
  </w:num>
  <w:num w:numId="23">
    <w:abstractNumId w:val="23"/>
  </w:num>
  <w:num w:numId="24">
    <w:abstractNumId w:val="18"/>
  </w:num>
  <w:num w:numId="25">
    <w:abstractNumId w:val="25"/>
  </w:num>
  <w:num w:numId="26">
    <w:abstractNumId w:val="14"/>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7801A6"/>
    <w:rsid w:val="0005113B"/>
    <w:rsid w:val="000935D4"/>
    <w:rsid w:val="000966DA"/>
    <w:rsid w:val="000C07F7"/>
    <w:rsid w:val="000F34E3"/>
    <w:rsid w:val="00154AAB"/>
    <w:rsid w:val="00175B4C"/>
    <w:rsid w:val="00180FE4"/>
    <w:rsid w:val="00193FB8"/>
    <w:rsid w:val="001B7354"/>
    <w:rsid w:val="001F2672"/>
    <w:rsid w:val="00237827"/>
    <w:rsid w:val="00237D23"/>
    <w:rsid w:val="00296430"/>
    <w:rsid w:val="002A56B3"/>
    <w:rsid w:val="002D647B"/>
    <w:rsid w:val="0031760C"/>
    <w:rsid w:val="00365380"/>
    <w:rsid w:val="003741FC"/>
    <w:rsid w:val="004177CC"/>
    <w:rsid w:val="00432400"/>
    <w:rsid w:val="004533F2"/>
    <w:rsid w:val="0046639A"/>
    <w:rsid w:val="004724A9"/>
    <w:rsid w:val="00474DD3"/>
    <w:rsid w:val="0048086D"/>
    <w:rsid w:val="00490515"/>
    <w:rsid w:val="004D2A65"/>
    <w:rsid w:val="004D5478"/>
    <w:rsid w:val="004E720F"/>
    <w:rsid w:val="00504BF8"/>
    <w:rsid w:val="005147F1"/>
    <w:rsid w:val="005232AE"/>
    <w:rsid w:val="005324D6"/>
    <w:rsid w:val="0056199E"/>
    <w:rsid w:val="005C0DDE"/>
    <w:rsid w:val="005C7806"/>
    <w:rsid w:val="005D6A7B"/>
    <w:rsid w:val="005D7425"/>
    <w:rsid w:val="0062482F"/>
    <w:rsid w:val="00625F63"/>
    <w:rsid w:val="00633462"/>
    <w:rsid w:val="0064288B"/>
    <w:rsid w:val="00653B92"/>
    <w:rsid w:val="006772F0"/>
    <w:rsid w:val="0068321B"/>
    <w:rsid w:val="00696402"/>
    <w:rsid w:val="006A2A23"/>
    <w:rsid w:val="006C68B3"/>
    <w:rsid w:val="00701769"/>
    <w:rsid w:val="00705D58"/>
    <w:rsid w:val="007155CC"/>
    <w:rsid w:val="0074402E"/>
    <w:rsid w:val="00767B5A"/>
    <w:rsid w:val="00767B6F"/>
    <w:rsid w:val="00777D5D"/>
    <w:rsid w:val="007801A6"/>
    <w:rsid w:val="008117FE"/>
    <w:rsid w:val="008168A1"/>
    <w:rsid w:val="00823358"/>
    <w:rsid w:val="00843B06"/>
    <w:rsid w:val="0086079D"/>
    <w:rsid w:val="00890B24"/>
    <w:rsid w:val="008B2978"/>
    <w:rsid w:val="008B5DE1"/>
    <w:rsid w:val="008C44D5"/>
    <w:rsid w:val="008D3B55"/>
    <w:rsid w:val="008D7117"/>
    <w:rsid w:val="00942B79"/>
    <w:rsid w:val="00961478"/>
    <w:rsid w:val="00991574"/>
    <w:rsid w:val="009A7416"/>
    <w:rsid w:val="009E5897"/>
    <w:rsid w:val="009F2A35"/>
    <w:rsid w:val="009F2E58"/>
    <w:rsid w:val="00A001F0"/>
    <w:rsid w:val="00A01BA4"/>
    <w:rsid w:val="00A07860"/>
    <w:rsid w:val="00A514EB"/>
    <w:rsid w:val="00A55EE4"/>
    <w:rsid w:val="00A6694C"/>
    <w:rsid w:val="00A87517"/>
    <w:rsid w:val="00A91C3D"/>
    <w:rsid w:val="00A937CE"/>
    <w:rsid w:val="00AE491E"/>
    <w:rsid w:val="00AF52F7"/>
    <w:rsid w:val="00B05BC0"/>
    <w:rsid w:val="00B42F4D"/>
    <w:rsid w:val="00B44C9A"/>
    <w:rsid w:val="00B51555"/>
    <w:rsid w:val="00B6380C"/>
    <w:rsid w:val="00B743EC"/>
    <w:rsid w:val="00B91700"/>
    <w:rsid w:val="00BB402B"/>
    <w:rsid w:val="00BC45D1"/>
    <w:rsid w:val="00BE3283"/>
    <w:rsid w:val="00C40226"/>
    <w:rsid w:val="00C55E29"/>
    <w:rsid w:val="00C71837"/>
    <w:rsid w:val="00C921FA"/>
    <w:rsid w:val="00CB6439"/>
    <w:rsid w:val="00CC7676"/>
    <w:rsid w:val="00CE3AED"/>
    <w:rsid w:val="00D25797"/>
    <w:rsid w:val="00D90224"/>
    <w:rsid w:val="00DC5608"/>
    <w:rsid w:val="00DD52F1"/>
    <w:rsid w:val="00E2544C"/>
    <w:rsid w:val="00E27E6A"/>
    <w:rsid w:val="00E505ED"/>
    <w:rsid w:val="00E50DE9"/>
    <w:rsid w:val="00E866E5"/>
    <w:rsid w:val="00EB1833"/>
    <w:rsid w:val="00ED1555"/>
    <w:rsid w:val="00EE6DAF"/>
    <w:rsid w:val="00F4145D"/>
    <w:rsid w:val="00F8590A"/>
    <w:rsid w:val="00FA0893"/>
    <w:rsid w:val="00FB12DF"/>
    <w:rsid w:val="00FE74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BC0"/>
  </w:style>
  <w:style w:type="paragraph" w:styleId="Heading1">
    <w:name w:val="heading 1"/>
    <w:basedOn w:val="Normal"/>
    <w:next w:val="Normal"/>
    <w:link w:val="Heading1Char"/>
    <w:qFormat/>
    <w:rsid w:val="00B44C9A"/>
    <w:pPr>
      <w:keepNext/>
      <w:spacing w:before="240" w:after="60" w:line="240"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C9A"/>
    <w:rPr>
      <w:rFonts w:ascii="Cambria" w:eastAsia="Times New Roman" w:hAnsi="Cambria" w:cs="Times New Roman"/>
      <w:b/>
      <w:bCs/>
      <w:kern w:val="32"/>
      <w:sz w:val="32"/>
      <w:szCs w:val="32"/>
    </w:rPr>
  </w:style>
  <w:style w:type="numbering" w:customStyle="1" w:styleId="NoList1">
    <w:name w:val="No List1"/>
    <w:next w:val="NoList"/>
    <w:semiHidden/>
    <w:rsid w:val="00B44C9A"/>
  </w:style>
  <w:style w:type="paragraph" w:styleId="Header">
    <w:name w:val="header"/>
    <w:basedOn w:val="Normal"/>
    <w:link w:val="HeaderChar"/>
    <w:rsid w:val="00B44C9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B44C9A"/>
    <w:rPr>
      <w:rFonts w:ascii="Times New Roman" w:eastAsia="Times New Roman" w:hAnsi="Times New Roman" w:cs="Times New Roman"/>
      <w:sz w:val="24"/>
      <w:szCs w:val="24"/>
    </w:rPr>
  </w:style>
  <w:style w:type="paragraph" w:styleId="Footer">
    <w:name w:val="footer"/>
    <w:basedOn w:val="Normal"/>
    <w:link w:val="FooterChar"/>
    <w:rsid w:val="00B44C9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44C9A"/>
    <w:rPr>
      <w:rFonts w:ascii="Times New Roman" w:eastAsia="Times New Roman" w:hAnsi="Times New Roman" w:cs="Times New Roman"/>
      <w:sz w:val="24"/>
      <w:szCs w:val="24"/>
    </w:rPr>
  </w:style>
  <w:style w:type="character" w:styleId="Hyperlink">
    <w:name w:val="Hyperlink"/>
    <w:rsid w:val="00B44C9A"/>
    <w:rPr>
      <w:color w:val="0000FF"/>
      <w:u w:val="single"/>
    </w:rPr>
  </w:style>
  <w:style w:type="character" w:styleId="PageNumber">
    <w:name w:val="page number"/>
    <w:basedOn w:val="DefaultParagraphFont"/>
    <w:rsid w:val="00B44C9A"/>
  </w:style>
  <w:style w:type="table" w:styleId="TableGrid">
    <w:name w:val="Table Grid"/>
    <w:basedOn w:val="TableNormal"/>
    <w:rsid w:val="00B44C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B44C9A"/>
    <w:pPr>
      <w:tabs>
        <w:tab w:val="left" w:pos="1152"/>
      </w:tabs>
      <w:spacing w:before="120" w:after="120" w:line="312" w:lineRule="auto"/>
    </w:pPr>
    <w:rPr>
      <w:rFonts w:ascii="Arial" w:eastAsia="Times New Roman" w:hAnsi="Arial" w:cs="Arial"/>
      <w:sz w:val="26"/>
      <w:szCs w:val="26"/>
    </w:rPr>
  </w:style>
  <w:style w:type="paragraph" w:styleId="Title">
    <w:name w:val="Title"/>
    <w:basedOn w:val="Normal"/>
    <w:link w:val="TitleChar"/>
    <w:qFormat/>
    <w:rsid w:val="00B44C9A"/>
    <w:pPr>
      <w:spacing w:after="0" w:line="240" w:lineRule="auto"/>
      <w:jc w:val="center"/>
    </w:pPr>
    <w:rPr>
      <w:rFonts w:ascii="Times New Roman" w:eastAsia="Times New Roman" w:hAnsi="Times New Roman" w:cs="Times New Roman"/>
      <w:sz w:val="28"/>
      <w:szCs w:val="24"/>
    </w:rPr>
  </w:style>
  <w:style w:type="character" w:customStyle="1" w:styleId="TitleChar">
    <w:name w:val="Title Char"/>
    <w:basedOn w:val="DefaultParagraphFont"/>
    <w:link w:val="Title"/>
    <w:rsid w:val="00B44C9A"/>
    <w:rPr>
      <w:rFonts w:ascii="Times New Roman" w:eastAsia="Times New Roman" w:hAnsi="Times New Roman" w:cs="Times New Roman"/>
      <w:sz w:val="28"/>
      <w:szCs w:val="24"/>
    </w:rPr>
  </w:style>
  <w:style w:type="paragraph" w:styleId="BodyText2">
    <w:name w:val="Body Text 2"/>
    <w:basedOn w:val="Normal"/>
    <w:link w:val="BodyText2Char"/>
    <w:rsid w:val="00B44C9A"/>
    <w:pPr>
      <w:spacing w:after="0" w:line="240" w:lineRule="auto"/>
    </w:pPr>
    <w:rPr>
      <w:rFonts w:ascii="Times New Roman" w:eastAsia="Times New Roman" w:hAnsi="Times New Roman" w:cs="Times New Roman"/>
      <w:b/>
      <w:bCs/>
      <w:sz w:val="24"/>
      <w:szCs w:val="24"/>
    </w:rPr>
  </w:style>
  <w:style w:type="character" w:customStyle="1" w:styleId="BodyText2Char">
    <w:name w:val="Body Text 2 Char"/>
    <w:basedOn w:val="DefaultParagraphFont"/>
    <w:link w:val="BodyText2"/>
    <w:rsid w:val="00B44C9A"/>
    <w:rPr>
      <w:rFonts w:ascii="Times New Roman" w:eastAsia="Times New Roman" w:hAnsi="Times New Roman" w:cs="Times New Roman"/>
      <w:b/>
      <w:bCs/>
      <w:sz w:val="24"/>
      <w:szCs w:val="24"/>
    </w:rPr>
  </w:style>
  <w:style w:type="paragraph" w:styleId="BodyText">
    <w:name w:val="Body Text"/>
    <w:basedOn w:val="Normal"/>
    <w:link w:val="BodyTextChar"/>
    <w:rsid w:val="00B44C9A"/>
    <w:pPr>
      <w:spacing w:after="0" w:line="240" w:lineRule="auto"/>
      <w:ind w:right="-108"/>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44C9A"/>
    <w:rPr>
      <w:rFonts w:ascii="Times New Roman" w:eastAsia="Times New Roman" w:hAnsi="Times New Roman" w:cs="Times New Roman"/>
      <w:sz w:val="24"/>
      <w:szCs w:val="24"/>
    </w:rPr>
  </w:style>
  <w:style w:type="paragraph" w:styleId="BodyTextIndent">
    <w:name w:val="Body Text Indent"/>
    <w:basedOn w:val="Normal"/>
    <w:link w:val="BodyTextIndentChar"/>
    <w:rsid w:val="00B44C9A"/>
    <w:pPr>
      <w:spacing w:before="120" w:after="0" w:line="312" w:lineRule="auto"/>
      <w:ind w:firstLine="720"/>
      <w:jc w:val="both"/>
    </w:pPr>
    <w:rPr>
      <w:rFonts w:ascii=".VnTime" w:eastAsia="Times New Roman" w:hAnsi=".VnTime" w:cs="Times New Roman"/>
      <w:spacing w:val="4"/>
      <w:sz w:val="28"/>
      <w:szCs w:val="24"/>
    </w:rPr>
  </w:style>
  <w:style w:type="character" w:customStyle="1" w:styleId="BodyTextIndentChar">
    <w:name w:val="Body Text Indent Char"/>
    <w:basedOn w:val="DefaultParagraphFont"/>
    <w:link w:val="BodyTextIndent"/>
    <w:rsid w:val="00B44C9A"/>
    <w:rPr>
      <w:rFonts w:ascii=".VnTime" w:eastAsia="Times New Roman" w:hAnsi=".VnTime" w:cs="Times New Roman"/>
      <w:spacing w:val="4"/>
      <w:sz w:val="28"/>
      <w:szCs w:val="24"/>
    </w:rPr>
  </w:style>
  <w:style w:type="paragraph" w:styleId="BalloonText">
    <w:name w:val="Balloon Text"/>
    <w:basedOn w:val="Normal"/>
    <w:link w:val="BalloonTextChar"/>
    <w:semiHidden/>
    <w:unhideWhenUsed/>
    <w:rsid w:val="00B44C9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44C9A"/>
    <w:rPr>
      <w:rFonts w:ascii="Tahoma" w:eastAsia="Times New Roman" w:hAnsi="Tahoma" w:cs="Tahoma"/>
      <w:sz w:val="16"/>
      <w:szCs w:val="16"/>
    </w:rPr>
  </w:style>
  <w:style w:type="character" w:styleId="Emphasis">
    <w:name w:val="Emphasis"/>
    <w:qFormat/>
    <w:rsid w:val="00B44C9A"/>
    <w:rPr>
      <w:i/>
      <w:iCs/>
    </w:rPr>
  </w:style>
  <w:style w:type="paragraph" w:styleId="ListBullet">
    <w:name w:val="List Bullet"/>
    <w:basedOn w:val="Normal"/>
    <w:rsid w:val="00B44C9A"/>
    <w:pPr>
      <w:numPr>
        <w:numId w:val="14"/>
      </w:numPr>
      <w:spacing w:after="0" w:line="240" w:lineRule="auto"/>
      <w:contextualSpacing/>
    </w:pPr>
    <w:rPr>
      <w:rFonts w:ascii="Times New Roman" w:eastAsia="Times New Roman" w:hAnsi="Times New Roman" w:cs="Times New Roman"/>
      <w:sz w:val="24"/>
      <w:szCs w:val="24"/>
    </w:rPr>
  </w:style>
  <w:style w:type="paragraph" w:styleId="ListParagraph">
    <w:name w:val="List Paragraph"/>
    <w:basedOn w:val="Normal"/>
    <w:uiPriority w:val="34"/>
    <w:qFormat/>
    <w:rsid w:val="005D7425"/>
    <w:pPr>
      <w:ind w:left="720"/>
      <w:contextualSpacing/>
    </w:pPr>
  </w:style>
  <w:style w:type="paragraph" w:styleId="NormalWeb">
    <w:name w:val="Normal (Web)"/>
    <w:basedOn w:val="Normal"/>
    <w:uiPriority w:val="99"/>
    <w:semiHidden/>
    <w:unhideWhenUsed/>
    <w:rsid w:val="00FA089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44C9A"/>
    <w:pPr>
      <w:keepNext/>
      <w:spacing w:before="240" w:after="60" w:line="240" w:lineRule="auto"/>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C9A"/>
    <w:rPr>
      <w:rFonts w:ascii="Cambria" w:eastAsia="Times New Roman" w:hAnsi="Cambria" w:cs="Times New Roman"/>
      <w:b/>
      <w:bCs/>
      <w:kern w:val="32"/>
      <w:sz w:val="32"/>
      <w:szCs w:val="32"/>
    </w:rPr>
  </w:style>
  <w:style w:type="numbering" w:customStyle="1" w:styleId="NoList1">
    <w:name w:val="No List1"/>
    <w:next w:val="NoList"/>
    <w:semiHidden/>
    <w:rsid w:val="00B44C9A"/>
  </w:style>
  <w:style w:type="paragraph" w:styleId="Header">
    <w:name w:val="header"/>
    <w:basedOn w:val="Normal"/>
    <w:link w:val="HeaderChar"/>
    <w:rsid w:val="00B44C9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B44C9A"/>
    <w:rPr>
      <w:rFonts w:ascii="Times New Roman" w:eastAsia="Times New Roman" w:hAnsi="Times New Roman" w:cs="Times New Roman"/>
      <w:sz w:val="24"/>
      <w:szCs w:val="24"/>
    </w:rPr>
  </w:style>
  <w:style w:type="paragraph" w:styleId="Footer">
    <w:name w:val="footer"/>
    <w:basedOn w:val="Normal"/>
    <w:link w:val="FooterChar"/>
    <w:rsid w:val="00B44C9A"/>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44C9A"/>
    <w:rPr>
      <w:rFonts w:ascii="Times New Roman" w:eastAsia="Times New Roman" w:hAnsi="Times New Roman" w:cs="Times New Roman"/>
      <w:sz w:val="24"/>
      <w:szCs w:val="24"/>
    </w:rPr>
  </w:style>
  <w:style w:type="character" w:styleId="Hyperlink">
    <w:name w:val="Hyperlink"/>
    <w:rsid w:val="00B44C9A"/>
    <w:rPr>
      <w:color w:val="0000FF"/>
      <w:u w:val="single"/>
    </w:rPr>
  </w:style>
  <w:style w:type="character" w:styleId="PageNumber">
    <w:name w:val="page number"/>
    <w:basedOn w:val="DefaultParagraphFont"/>
    <w:rsid w:val="00B44C9A"/>
  </w:style>
  <w:style w:type="table" w:styleId="TableGrid">
    <w:name w:val="Table Grid"/>
    <w:basedOn w:val="TableNormal"/>
    <w:rsid w:val="00B44C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B44C9A"/>
    <w:pPr>
      <w:tabs>
        <w:tab w:val="left" w:pos="1152"/>
      </w:tabs>
      <w:spacing w:before="120" w:after="120" w:line="312" w:lineRule="auto"/>
    </w:pPr>
    <w:rPr>
      <w:rFonts w:ascii="Arial" w:eastAsia="Times New Roman" w:hAnsi="Arial" w:cs="Arial"/>
      <w:sz w:val="26"/>
      <w:szCs w:val="26"/>
    </w:rPr>
  </w:style>
  <w:style w:type="paragraph" w:styleId="Title">
    <w:name w:val="Title"/>
    <w:basedOn w:val="Normal"/>
    <w:link w:val="TitleChar"/>
    <w:qFormat/>
    <w:rsid w:val="00B44C9A"/>
    <w:pPr>
      <w:spacing w:after="0" w:line="240" w:lineRule="auto"/>
      <w:jc w:val="center"/>
    </w:pPr>
    <w:rPr>
      <w:rFonts w:ascii="Times New Roman" w:eastAsia="Times New Roman" w:hAnsi="Times New Roman" w:cs="Times New Roman"/>
      <w:sz w:val="28"/>
      <w:szCs w:val="24"/>
    </w:rPr>
  </w:style>
  <w:style w:type="character" w:customStyle="1" w:styleId="TitleChar">
    <w:name w:val="Title Char"/>
    <w:basedOn w:val="DefaultParagraphFont"/>
    <w:link w:val="Title"/>
    <w:rsid w:val="00B44C9A"/>
    <w:rPr>
      <w:rFonts w:ascii="Times New Roman" w:eastAsia="Times New Roman" w:hAnsi="Times New Roman" w:cs="Times New Roman"/>
      <w:sz w:val="28"/>
      <w:szCs w:val="24"/>
    </w:rPr>
  </w:style>
  <w:style w:type="paragraph" w:styleId="BodyText2">
    <w:name w:val="Body Text 2"/>
    <w:basedOn w:val="Normal"/>
    <w:link w:val="BodyText2Char"/>
    <w:rsid w:val="00B44C9A"/>
    <w:pPr>
      <w:spacing w:after="0" w:line="240" w:lineRule="auto"/>
    </w:pPr>
    <w:rPr>
      <w:rFonts w:ascii="Times New Roman" w:eastAsia="Times New Roman" w:hAnsi="Times New Roman" w:cs="Times New Roman"/>
      <w:b/>
      <w:bCs/>
      <w:sz w:val="24"/>
      <w:szCs w:val="24"/>
    </w:rPr>
  </w:style>
  <w:style w:type="character" w:customStyle="1" w:styleId="BodyText2Char">
    <w:name w:val="Body Text 2 Char"/>
    <w:basedOn w:val="DefaultParagraphFont"/>
    <w:link w:val="BodyText2"/>
    <w:rsid w:val="00B44C9A"/>
    <w:rPr>
      <w:rFonts w:ascii="Times New Roman" w:eastAsia="Times New Roman" w:hAnsi="Times New Roman" w:cs="Times New Roman"/>
      <w:b/>
      <w:bCs/>
      <w:sz w:val="24"/>
      <w:szCs w:val="24"/>
    </w:rPr>
  </w:style>
  <w:style w:type="paragraph" w:styleId="BodyText">
    <w:name w:val="Body Text"/>
    <w:basedOn w:val="Normal"/>
    <w:link w:val="BodyTextChar"/>
    <w:rsid w:val="00B44C9A"/>
    <w:pPr>
      <w:spacing w:after="0" w:line="240" w:lineRule="auto"/>
      <w:ind w:right="-108"/>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44C9A"/>
    <w:rPr>
      <w:rFonts w:ascii="Times New Roman" w:eastAsia="Times New Roman" w:hAnsi="Times New Roman" w:cs="Times New Roman"/>
      <w:sz w:val="24"/>
      <w:szCs w:val="24"/>
    </w:rPr>
  </w:style>
  <w:style w:type="paragraph" w:styleId="BodyTextIndent">
    <w:name w:val="Body Text Indent"/>
    <w:basedOn w:val="Normal"/>
    <w:link w:val="BodyTextIndentChar"/>
    <w:rsid w:val="00B44C9A"/>
    <w:pPr>
      <w:spacing w:before="120" w:after="0" w:line="312" w:lineRule="auto"/>
      <w:ind w:firstLine="720"/>
      <w:jc w:val="both"/>
    </w:pPr>
    <w:rPr>
      <w:rFonts w:ascii=".VnTime" w:eastAsia="Times New Roman" w:hAnsi=".VnTime" w:cs="Times New Roman"/>
      <w:spacing w:val="4"/>
      <w:sz w:val="28"/>
      <w:szCs w:val="24"/>
    </w:rPr>
  </w:style>
  <w:style w:type="character" w:customStyle="1" w:styleId="BodyTextIndentChar">
    <w:name w:val="Body Text Indent Char"/>
    <w:basedOn w:val="DefaultParagraphFont"/>
    <w:link w:val="BodyTextIndent"/>
    <w:rsid w:val="00B44C9A"/>
    <w:rPr>
      <w:rFonts w:ascii=".VnTime" w:eastAsia="Times New Roman" w:hAnsi=".VnTime" w:cs="Times New Roman"/>
      <w:spacing w:val="4"/>
      <w:sz w:val="28"/>
      <w:szCs w:val="24"/>
    </w:rPr>
  </w:style>
  <w:style w:type="paragraph" w:styleId="BalloonText">
    <w:name w:val="Balloon Text"/>
    <w:basedOn w:val="Normal"/>
    <w:link w:val="BalloonTextChar"/>
    <w:semiHidden/>
    <w:unhideWhenUsed/>
    <w:rsid w:val="00B44C9A"/>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44C9A"/>
    <w:rPr>
      <w:rFonts w:ascii="Tahoma" w:eastAsia="Times New Roman" w:hAnsi="Tahoma" w:cs="Tahoma"/>
      <w:sz w:val="16"/>
      <w:szCs w:val="16"/>
    </w:rPr>
  </w:style>
  <w:style w:type="character" w:styleId="Emphasis">
    <w:name w:val="Emphasis"/>
    <w:qFormat/>
    <w:rsid w:val="00B44C9A"/>
    <w:rPr>
      <w:i/>
      <w:iCs/>
    </w:rPr>
  </w:style>
  <w:style w:type="paragraph" w:styleId="ListBullet">
    <w:name w:val="List Bullet"/>
    <w:basedOn w:val="Normal"/>
    <w:rsid w:val="00B44C9A"/>
    <w:pPr>
      <w:numPr>
        <w:numId w:val="48"/>
      </w:numPr>
      <w:spacing w:after="0" w:line="240" w:lineRule="auto"/>
      <w:contextualSpacing/>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9033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84" Type="http://schemas.microsoft.com/office/2007/relationships/stylesWithEffects" Target="stylesWithEffect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2017-04-28T04:03:00Z</cp:lastPrinted>
  <dcterms:created xsi:type="dcterms:W3CDTF">2017-05-04T08:31:00Z</dcterms:created>
  <dcterms:modified xsi:type="dcterms:W3CDTF">2017-05-04T08:31:00Z</dcterms:modified>
</cp:coreProperties>
</file>